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87461621" name="9484dcb0-0b15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2607933" name="9484dcb0-0b15-11f1-8262-7d218549863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04986110" name="b5e74f50-0b15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3706088" name="b5e74f50-0b15-11f1-8262-7d218549863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41664259" name="cbb2d6b0-0b15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8991387" name="cbb2d6b0-0b15-11f1-8262-7d218549863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13636181" name="da618940-0b15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3519359" name="da618940-0b15-11f1-8262-7d218549863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50788953" name="e700e3d0-0b15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6077556" name="e700e3d0-0b15-11f1-8262-7d218549863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13978222" name="6fd126c0-0b16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1333607" name="6fd126c0-0b16-11f1-8262-7d218549863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07051988" name="8aab8a80-0b16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9402002" name="8aab8a80-0b16-11f1-8262-7d218549863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41278504" name="517f8120-0b17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1497413" name="517f8120-0b17-11f1-8262-7d218549863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05678437" name="54edbaf0-0b19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9328124" name="54edbaf0-0b19-11f1-8262-7d2185498632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27708491" name="63e92df0-0b19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416236" name="63e92df0-0b19-11f1-8262-7d2185498632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18997830" name="760df470-0b19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8242113" name="760df470-0b19-11f1-8262-7d2185498632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19131149" name="84b55400-0b19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126074" name="84b55400-0b19-11f1-8262-7d2185498632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61446984" name="2d239d40-0b1a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8691812" name="2d239d40-0b1a-11f1-8262-7d2185498632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45827249" name="4905ad00-0b1a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0382034" name="4905ad00-0b1a-11f1-8262-7d2185498632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5103561" name="dd6205c0-0b1a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7727716" name="dd6205c0-0b1a-11f1-8262-7d2185498632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Bedastrasse 60, 8041 Zürich </w:t>
          </w:r>
        </w:p>
        <w:p>
          <w:pPr>
            <w:spacing w:before="0" w:after="0"/>
          </w:pPr>
          <w:r>
            <w:t>633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